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0D943" w14:textId="5AFA47E5" w:rsidR="50BB3A49" w:rsidRDefault="50BB3A49" w:rsidP="7C504AA2">
      <w:pPr>
        <w:jc w:val="right"/>
        <w:rPr>
          <w:rFonts w:ascii="Aptos" w:eastAsia="Aptos" w:hAnsi="Aptos" w:cs="Aptos"/>
          <w:color w:val="000000" w:themeColor="text1"/>
          <w:sz w:val="20"/>
          <w:szCs w:val="20"/>
          <w:lang w:val="pl-PL"/>
        </w:rPr>
      </w:pPr>
      <w:bookmarkStart w:id="0" w:name="_Hlk203987198"/>
      <w:r w:rsidRPr="1BC66B5A">
        <w:rPr>
          <w:rFonts w:ascii="Aptos" w:eastAsia="Aptos" w:hAnsi="Aptos" w:cs="Aptos"/>
          <w:b/>
          <w:bCs/>
          <w:color w:val="000000" w:themeColor="text1"/>
          <w:sz w:val="20"/>
          <w:szCs w:val="20"/>
          <w:lang w:val="pl-PL"/>
        </w:rPr>
        <w:t xml:space="preserve">Załącznik nr </w:t>
      </w:r>
      <w:r w:rsidR="41BE4F19" w:rsidRPr="1BC66B5A">
        <w:rPr>
          <w:rFonts w:ascii="Aptos" w:eastAsia="Aptos" w:hAnsi="Aptos" w:cs="Aptos"/>
          <w:b/>
          <w:bCs/>
          <w:color w:val="000000" w:themeColor="text1"/>
          <w:sz w:val="20"/>
          <w:szCs w:val="20"/>
          <w:lang w:val="pl-PL"/>
        </w:rPr>
        <w:t>9</w:t>
      </w:r>
      <w:r w:rsidR="00135BE4" w:rsidRPr="1BC66B5A">
        <w:rPr>
          <w:rFonts w:ascii="Aptos" w:eastAsia="Aptos" w:hAnsi="Aptos" w:cs="Aptos"/>
          <w:b/>
          <w:bCs/>
          <w:color w:val="000000" w:themeColor="text1"/>
          <w:sz w:val="20"/>
          <w:szCs w:val="20"/>
          <w:lang w:val="pl-PL"/>
        </w:rPr>
        <w:t xml:space="preserve"> do Zapytania ofertowego nr </w:t>
      </w:r>
      <w:r w:rsidR="00604576" w:rsidRPr="1BC66B5A">
        <w:rPr>
          <w:rFonts w:ascii="Aptos" w:eastAsia="Aptos" w:hAnsi="Aptos" w:cs="Aptos"/>
          <w:b/>
          <w:bCs/>
          <w:color w:val="000000" w:themeColor="text1"/>
          <w:sz w:val="20"/>
          <w:szCs w:val="20"/>
          <w:lang w:val="pl-PL"/>
        </w:rPr>
        <w:t>7</w:t>
      </w:r>
      <w:r w:rsidR="498A4AF2" w:rsidRPr="1BC66B5A">
        <w:rPr>
          <w:rFonts w:ascii="Aptos" w:eastAsia="Aptos" w:hAnsi="Aptos" w:cs="Aptos"/>
          <w:b/>
          <w:bCs/>
          <w:color w:val="000000" w:themeColor="text1"/>
          <w:sz w:val="20"/>
          <w:szCs w:val="20"/>
          <w:lang w:val="pl-PL"/>
        </w:rPr>
        <w:t>9</w:t>
      </w:r>
      <w:r w:rsidR="00135BE4" w:rsidRPr="1BC66B5A">
        <w:rPr>
          <w:rFonts w:ascii="Aptos" w:eastAsia="Aptos" w:hAnsi="Aptos" w:cs="Aptos"/>
          <w:b/>
          <w:bCs/>
          <w:color w:val="000000" w:themeColor="text1"/>
          <w:sz w:val="20"/>
          <w:szCs w:val="20"/>
          <w:lang w:val="pl-PL"/>
        </w:rPr>
        <w:t>/2025</w:t>
      </w:r>
    </w:p>
    <w:bookmarkEnd w:id="0"/>
    <w:p w14:paraId="48EEDDE6" w14:textId="0D67F570" w:rsidR="49B1AB6E" w:rsidRDefault="49B1AB6E" w:rsidP="7C504AA2">
      <w:pPr>
        <w:jc w:val="right"/>
        <w:rPr>
          <w:rFonts w:ascii="Aptos" w:eastAsia="Aptos" w:hAnsi="Aptos" w:cs="Aptos"/>
          <w:color w:val="000000" w:themeColor="text1"/>
          <w:sz w:val="20"/>
          <w:szCs w:val="20"/>
          <w:lang w:val="pl-PL"/>
        </w:rPr>
      </w:pPr>
    </w:p>
    <w:p w14:paraId="0B3359BC" w14:textId="1025066D" w:rsidR="50BB3A49" w:rsidRPr="00135BE4" w:rsidRDefault="50BB3A49" w:rsidP="7C504AA2">
      <w:pPr>
        <w:spacing w:after="0"/>
        <w:jc w:val="both"/>
        <w:rPr>
          <w:rFonts w:ascii="Aptos" w:eastAsia="Aptos" w:hAnsi="Aptos" w:cs="Aptos"/>
          <w:color w:val="000000" w:themeColor="text1"/>
          <w:lang w:val="pl-PL"/>
        </w:rPr>
      </w:pPr>
      <w:r w:rsidRPr="00135BE4">
        <w:rPr>
          <w:rFonts w:ascii="Aptos" w:eastAsia="Aptos" w:hAnsi="Aptos" w:cs="Aptos"/>
          <w:color w:val="000000" w:themeColor="text1"/>
          <w:lang w:val="pl-PL"/>
        </w:rPr>
        <w:t xml:space="preserve">LUX MED Onkologia </w:t>
      </w:r>
      <w:r w:rsidR="00135BE4" w:rsidRPr="00135BE4">
        <w:rPr>
          <w:rFonts w:ascii="Aptos" w:eastAsia="Aptos" w:hAnsi="Aptos" w:cs="Aptos"/>
          <w:color w:val="000000" w:themeColor="text1"/>
          <w:lang w:val="pl-PL"/>
        </w:rPr>
        <w:t>s</w:t>
      </w:r>
      <w:r w:rsidRPr="00135BE4">
        <w:rPr>
          <w:rFonts w:ascii="Aptos" w:eastAsia="Aptos" w:hAnsi="Aptos" w:cs="Aptos"/>
          <w:color w:val="000000" w:themeColor="text1"/>
          <w:lang w:val="pl-PL"/>
        </w:rPr>
        <w:t>p. z o.o.</w:t>
      </w:r>
    </w:p>
    <w:p w14:paraId="075CA439" w14:textId="046A3F4F" w:rsidR="50BB3A49" w:rsidRPr="00135BE4" w:rsidRDefault="50BB3A49" w:rsidP="7C504AA2">
      <w:pPr>
        <w:spacing w:after="0"/>
        <w:jc w:val="both"/>
        <w:rPr>
          <w:rFonts w:ascii="Aptos" w:eastAsia="Aptos" w:hAnsi="Aptos" w:cs="Aptos"/>
          <w:color w:val="000000" w:themeColor="text1"/>
          <w:lang w:val="pl-PL"/>
        </w:rPr>
      </w:pPr>
      <w:r w:rsidRPr="00135BE4">
        <w:rPr>
          <w:rFonts w:ascii="Aptos" w:eastAsia="Aptos" w:hAnsi="Aptos" w:cs="Aptos"/>
          <w:color w:val="000000" w:themeColor="text1"/>
          <w:lang w:val="pl-PL"/>
        </w:rPr>
        <w:t>ul. Szamocka 6, 01-748 Warszawa</w:t>
      </w:r>
    </w:p>
    <w:p w14:paraId="5327CB35" w14:textId="605CA47D" w:rsidR="6B8F3B3C" w:rsidRPr="00135BE4" w:rsidRDefault="6B8F3B3C" w:rsidP="7C504AA2">
      <w:pPr>
        <w:spacing w:after="0"/>
        <w:jc w:val="both"/>
        <w:rPr>
          <w:rFonts w:ascii="Aptos" w:eastAsia="Aptos" w:hAnsi="Aptos" w:cs="Aptos"/>
          <w:color w:val="000000" w:themeColor="text1"/>
          <w:lang w:val="pl-PL"/>
        </w:rPr>
      </w:pPr>
      <w:r w:rsidRPr="00135BE4">
        <w:rPr>
          <w:rFonts w:ascii="Aptos" w:eastAsia="Aptos" w:hAnsi="Aptos" w:cs="Aptos"/>
          <w:color w:val="000000" w:themeColor="text1"/>
          <w:lang w:val="pl-PL"/>
        </w:rPr>
        <w:t>W odpowiedzi na zapytanie ofertowe dotyczące</w:t>
      </w:r>
    </w:p>
    <w:p w14:paraId="71F1ADFA" w14:textId="4F746D49" w:rsidR="7C504AA2" w:rsidRPr="00135BE4" w:rsidRDefault="7C504AA2" w:rsidP="7C504AA2">
      <w:pPr>
        <w:spacing w:after="0" w:line="240" w:lineRule="auto"/>
        <w:rPr>
          <w:rFonts w:ascii="Aptos" w:eastAsia="Aptos" w:hAnsi="Aptos" w:cs="Aptos"/>
          <w:color w:val="000000" w:themeColor="text1"/>
          <w:lang w:val="pl-PL"/>
        </w:rPr>
      </w:pPr>
    </w:p>
    <w:p w14:paraId="01661B91" w14:textId="718A96BA" w:rsidR="77B651D0" w:rsidRPr="00135BE4" w:rsidRDefault="77B651D0" w:rsidP="7C504AA2">
      <w:pPr>
        <w:spacing w:after="0" w:line="240" w:lineRule="auto"/>
        <w:jc w:val="both"/>
        <w:rPr>
          <w:rFonts w:ascii="Aptos" w:eastAsia="Aptos" w:hAnsi="Aptos" w:cs="Aptos"/>
          <w:b/>
          <w:bCs/>
          <w:color w:val="000000" w:themeColor="text1"/>
          <w:lang w:val="pl-PL"/>
        </w:rPr>
      </w:pPr>
      <w:r w:rsidRPr="00135BE4">
        <w:rPr>
          <w:rFonts w:ascii="Aptos" w:eastAsia="Aptos" w:hAnsi="Aptos" w:cs="Aptos"/>
          <w:b/>
          <w:bCs/>
          <w:color w:val="000000" w:themeColor="text1"/>
          <w:lang w:val="pl-PL"/>
        </w:rPr>
        <w:t xml:space="preserve">Remont i przebudowa pomieszczeń w Szpitalu </w:t>
      </w:r>
      <w:r w:rsidR="004E2B72">
        <w:rPr>
          <w:rFonts w:ascii="Aptos" w:eastAsia="Aptos" w:hAnsi="Aptos" w:cs="Aptos"/>
          <w:b/>
          <w:bCs/>
          <w:color w:val="000000" w:themeColor="text1"/>
          <w:lang w:val="pl-PL"/>
        </w:rPr>
        <w:t>Fieldorfa</w:t>
      </w:r>
      <w:r w:rsidRPr="00135BE4">
        <w:rPr>
          <w:rFonts w:ascii="Aptos" w:eastAsia="Aptos" w:hAnsi="Aptos" w:cs="Aptos"/>
          <w:b/>
          <w:bCs/>
          <w:color w:val="000000" w:themeColor="text1"/>
          <w:lang w:val="pl-PL"/>
        </w:rPr>
        <w:t xml:space="preserve"> w Warszawie</w:t>
      </w:r>
    </w:p>
    <w:p w14:paraId="42E180E8" w14:textId="159113E9" w:rsidR="7C504AA2" w:rsidRPr="00135BE4" w:rsidRDefault="7C504AA2" w:rsidP="7C504AA2">
      <w:pPr>
        <w:spacing w:after="0"/>
        <w:jc w:val="both"/>
        <w:rPr>
          <w:rFonts w:ascii="Aptos" w:eastAsia="Aptos" w:hAnsi="Aptos" w:cs="Aptos"/>
          <w:color w:val="000000" w:themeColor="text1"/>
          <w:lang w:val="pl-PL"/>
        </w:rPr>
      </w:pPr>
    </w:p>
    <w:p w14:paraId="482EF911" w14:textId="75E6E4E9" w:rsidR="00135BE4" w:rsidRPr="004E2B72" w:rsidRDefault="00135BE4" w:rsidP="00135BE4">
      <w:pPr>
        <w:pStyle w:val="Nagwek1"/>
        <w:jc w:val="center"/>
        <w:rPr>
          <w:rFonts w:ascii="Aptos Display" w:hAnsi="Aptos Display"/>
          <w:color w:val="auto"/>
          <w:sz w:val="22"/>
          <w:szCs w:val="22"/>
          <w:lang w:val="pl-PL"/>
        </w:rPr>
      </w:pPr>
      <w:r w:rsidRPr="004E2B72">
        <w:rPr>
          <w:rFonts w:ascii="Aptos Display" w:hAnsi="Aptos Display"/>
          <w:color w:val="auto"/>
          <w:sz w:val="22"/>
          <w:szCs w:val="22"/>
          <w:lang w:val="pl-PL"/>
        </w:rPr>
        <w:t>WYKAZ OSÓB</w:t>
      </w:r>
      <w:r w:rsidR="590C33C1" w:rsidRPr="004E2B72">
        <w:rPr>
          <w:rFonts w:ascii="Aptos Display" w:hAnsi="Aptos Display"/>
          <w:color w:val="auto"/>
          <w:sz w:val="22"/>
          <w:szCs w:val="22"/>
          <w:lang w:val="pl-PL"/>
        </w:rPr>
        <w:t xml:space="preserve"> SPEŁNIAJĄCYCH WARUNEK </w:t>
      </w:r>
    </w:p>
    <w:p w14:paraId="4D15EB93" w14:textId="46BCEFE4" w:rsidR="00135BE4" w:rsidRPr="00135BE4" w:rsidRDefault="009B7AA8" w:rsidP="00135BE4">
      <w:pPr>
        <w:rPr>
          <w:rFonts w:ascii="Aptos Display" w:hAnsi="Aptos Display"/>
          <w:lang w:val="pl-PL"/>
        </w:rPr>
      </w:pPr>
      <w:r>
        <w:rPr>
          <w:rFonts w:ascii="Aptos Display" w:hAnsi="Aptos Display"/>
          <w:lang w:val="pl-PL"/>
        </w:rPr>
        <w:t>w</w:t>
      </w:r>
      <w:r w:rsidR="00135BE4" w:rsidRPr="00135BE4">
        <w:rPr>
          <w:rFonts w:ascii="Aptos Display" w:hAnsi="Aptos Display"/>
          <w:lang w:val="pl-PL"/>
        </w:rPr>
        <w:t xml:space="preserve"> zakresie spełnienia warunku udziału dotyczącego kwalifikacji zawodowych osób zdolnych do wykonania zamówienia</w:t>
      </w:r>
    </w:p>
    <w:p w14:paraId="178D23D9" w14:textId="3AA78891" w:rsidR="0014308C" w:rsidRPr="00135BE4" w:rsidRDefault="0014308C" w:rsidP="7C504AA2">
      <w:pPr>
        <w:rPr>
          <w:rFonts w:ascii="Aptos" w:eastAsia="Aptos" w:hAnsi="Aptos" w:cs="Aptos"/>
          <w:sz w:val="24"/>
          <w:szCs w:val="24"/>
          <w:lang w:val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59"/>
        <w:gridCol w:w="1132"/>
        <w:gridCol w:w="1192"/>
        <w:gridCol w:w="1753"/>
        <w:gridCol w:w="1138"/>
        <w:gridCol w:w="1203"/>
        <w:gridCol w:w="1353"/>
      </w:tblGrid>
      <w:tr w:rsidR="0014308C" w:rsidRPr="00604576" w14:paraId="6F979AAF" w14:textId="77777777" w:rsidTr="00135BE4">
        <w:trPr>
          <w:jc w:val="center"/>
        </w:trPr>
        <w:tc>
          <w:tcPr>
            <w:tcW w:w="1234" w:type="dxa"/>
            <w:vAlign w:val="center"/>
          </w:tcPr>
          <w:p w14:paraId="1CA4FC59" w14:textId="77777777" w:rsidR="0014308C" w:rsidRPr="00135BE4" w:rsidRDefault="0010094E" w:rsidP="00135BE4">
            <w:pPr>
              <w:jc w:val="center"/>
              <w:rPr>
                <w:rFonts w:ascii="Aptos Display" w:eastAsia="Aptos" w:hAnsi="Aptos Display" w:cs="Aptos"/>
                <w:b/>
                <w:bCs/>
                <w:sz w:val="20"/>
                <w:szCs w:val="20"/>
                <w:lang w:val="pl-PL"/>
              </w:rPr>
            </w:pPr>
            <w:r w:rsidRPr="00135BE4">
              <w:rPr>
                <w:rFonts w:ascii="Aptos Display" w:eastAsia="Aptos" w:hAnsi="Aptos Display" w:cs="Aptos"/>
                <w:b/>
                <w:bCs/>
                <w:sz w:val="20"/>
                <w:szCs w:val="20"/>
                <w:lang w:val="pl-PL"/>
              </w:rPr>
              <w:t>Lp.</w:t>
            </w:r>
          </w:p>
        </w:tc>
        <w:tc>
          <w:tcPr>
            <w:tcW w:w="1234" w:type="dxa"/>
            <w:vAlign w:val="center"/>
          </w:tcPr>
          <w:p w14:paraId="0071A4DF" w14:textId="75A8B906" w:rsidR="0014308C" w:rsidRPr="00135BE4" w:rsidRDefault="0010094E" w:rsidP="00135BE4">
            <w:pPr>
              <w:jc w:val="center"/>
              <w:rPr>
                <w:rFonts w:ascii="Aptos Display" w:eastAsia="Aptos" w:hAnsi="Aptos Display" w:cs="Aptos"/>
                <w:b/>
                <w:bCs/>
                <w:sz w:val="20"/>
                <w:szCs w:val="20"/>
                <w:lang w:val="pl-PL"/>
              </w:rPr>
            </w:pPr>
            <w:r w:rsidRPr="00135BE4">
              <w:rPr>
                <w:rFonts w:ascii="Aptos Display" w:eastAsia="Aptos" w:hAnsi="Aptos Display" w:cs="Aptos"/>
                <w:b/>
                <w:bCs/>
                <w:sz w:val="20"/>
                <w:szCs w:val="20"/>
                <w:lang w:val="pl-PL"/>
              </w:rPr>
              <w:t>Imię i</w:t>
            </w:r>
            <w:r w:rsidR="00135BE4">
              <w:rPr>
                <w:rFonts w:ascii="Aptos Display" w:eastAsia="Aptos" w:hAnsi="Aptos Display" w:cs="Aptos"/>
                <w:b/>
                <w:bCs/>
                <w:sz w:val="20"/>
                <w:szCs w:val="20"/>
                <w:lang w:val="pl-PL"/>
              </w:rPr>
              <w:t> </w:t>
            </w:r>
            <w:r w:rsidRPr="00135BE4">
              <w:rPr>
                <w:rFonts w:ascii="Aptos Display" w:eastAsia="Aptos" w:hAnsi="Aptos Display" w:cs="Aptos"/>
                <w:b/>
                <w:bCs/>
                <w:sz w:val="20"/>
                <w:szCs w:val="20"/>
                <w:lang w:val="pl-PL"/>
              </w:rPr>
              <w:t>nazwisko</w:t>
            </w:r>
          </w:p>
        </w:tc>
        <w:tc>
          <w:tcPr>
            <w:tcW w:w="1234" w:type="dxa"/>
            <w:vAlign w:val="center"/>
          </w:tcPr>
          <w:p w14:paraId="22CEBDE1" w14:textId="77FE547C" w:rsidR="0014308C" w:rsidRPr="00135BE4" w:rsidRDefault="0010094E" w:rsidP="00135BE4">
            <w:pPr>
              <w:jc w:val="center"/>
              <w:rPr>
                <w:rFonts w:ascii="Aptos Display" w:eastAsia="Aptos" w:hAnsi="Aptos Display" w:cs="Aptos"/>
                <w:b/>
                <w:bCs/>
                <w:sz w:val="20"/>
                <w:szCs w:val="20"/>
                <w:lang w:val="pl-PL"/>
              </w:rPr>
            </w:pPr>
            <w:r w:rsidRPr="00135BE4">
              <w:rPr>
                <w:rFonts w:ascii="Aptos Display" w:eastAsia="Aptos" w:hAnsi="Aptos Display" w:cs="Aptos"/>
                <w:b/>
                <w:bCs/>
                <w:sz w:val="20"/>
                <w:szCs w:val="20"/>
                <w:lang w:val="pl-PL"/>
              </w:rPr>
              <w:t>Funkcja w</w:t>
            </w:r>
            <w:r w:rsidR="00135BE4">
              <w:rPr>
                <w:rFonts w:ascii="Aptos Display" w:eastAsia="Aptos" w:hAnsi="Aptos Display" w:cs="Aptos"/>
                <w:b/>
                <w:bCs/>
                <w:sz w:val="20"/>
                <w:szCs w:val="20"/>
                <w:lang w:val="pl-PL"/>
              </w:rPr>
              <w:t> </w:t>
            </w:r>
            <w:r w:rsidRPr="00135BE4">
              <w:rPr>
                <w:rFonts w:ascii="Aptos Display" w:eastAsia="Aptos" w:hAnsi="Aptos Display" w:cs="Aptos"/>
                <w:b/>
                <w:bCs/>
                <w:sz w:val="20"/>
                <w:szCs w:val="20"/>
                <w:lang w:val="pl-PL"/>
              </w:rPr>
              <w:t>realizacji zamówienia</w:t>
            </w:r>
          </w:p>
        </w:tc>
        <w:tc>
          <w:tcPr>
            <w:tcW w:w="1234" w:type="dxa"/>
            <w:vAlign w:val="center"/>
          </w:tcPr>
          <w:p w14:paraId="7057236C" w14:textId="77777777" w:rsidR="0014308C" w:rsidRPr="00135BE4" w:rsidRDefault="0010094E" w:rsidP="00135BE4">
            <w:pPr>
              <w:jc w:val="center"/>
              <w:rPr>
                <w:rFonts w:ascii="Aptos Display" w:eastAsia="Aptos" w:hAnsi="Aptos Display" w:cs="Aptos"/>
                <w:b/>
                <w:bCs/>
                <w:sz w:val="20"/>
                <w:szCs w:val="20"/>
                <w:lang w:val="pl-PL"/>
              </w:rPr>
            </w:pPr>
            <w:r w:rsidRPr="00135BE4">
              <w:rPr>
                <w:rFonts w:ascii="Aptos Display" w:eastAsia="Aptos" w:hAnsi="Aptos Display" w:cs="Aptos"/>
                <w:b/>
                <w:bCs/>
                <w:sz w:val="20"/>
                <w:szCs w:val="20"/>
                <w:lang w:val="pl-PL"/>
              </w:rPr>
              <w:t>Specjalność i zakres uprawnień budowlanych</w:t>
            </w:r>
          </w:p>
        </w:tc>
        <w:tc>
          <w:tcPr>
            <w:tcW w:w="1234" w:type="dxa"/>
            <w:vAlign w:val="center"/>
          </w:tcPr>
          <w:p w14:paraId="59F6E4E6" w14:textId="4A1FB811" w:rsidR="0014308C" w:rsidRPr="00135BE4" w:rsidRDefault="0010094E" w:rsidP="00135BE4">
            <w:pPr>
              <w:jc w:val="center"/>
              <w:rPr>
                <w:rFonts w:ascii="Aptos Display" w:eastAsia="Aptos" w:hAnsi="Aptos Display" w:cs="Aptos"/>
                <w:b/>
                <w:bCs/>
                <w:sz w:val="20"/>
                <w:szCs w:val="20"/>
                <w:lang w:val="pl-PL"/>
              </w:rPr>
            </w:pPr>
            <w:r w:rsidRPr="00135BE4">
              <w:rPr>
                <w:rFonts w:ascii="Aptos Display" w:eastAsia="Aptos" w:hAnsi="Aptos Display" w:cs="Aptos"/>
                <w:b/>
                <w:bCs/>
                <w:sz w:val="20"/>
                <w:szCs w:val="20"/>
                <w:lang w:val="pl-PL"/>
              </w:rPr>
              <w:t>Nr uprawnień i</w:t>
            </w:r>
            <w:r w:rsidR="00135BE4">
              <w:rPr>
                <w:rFonts w:ascii="Aptos Display" w:eastAsia="Aptos" w:hAnsi="Aptos Display" w:cs="Aptos"/>
                <w:b/>
                <w:bCs/>
                <w:sz w:val="20"/>
                <w:szCs w:val="20"/>
                <w:lang w:val="pl-PL"/>
              </w:rPr>
              <w:t> </w:t>
            </w:r>
            <w:r w:rsidRPr="00135BE4">
              <w:rPr>
                <w:rFonts w:ascii="Aptos Display" w:eastAsia="Aptos" w:hAnsi="Aptos Display" w:cs="Aptos"/>
                <w:b/>
                <w:bCs/>
                <w:sz w:val="20"/>
                <w:szCs w:val="20"/>
                <w:lang w:val="pl-PL"/>
              </w:rPr>
              <w:t>data wydania</w:t>
            </w:r>
          </w:p>
        </w:tc>
        <w:tc>
          <w:tcPr>
            <w:tcW w:w="1234" w:type="dxa"/>
            <w:vAlign w:val="center"/>
          </w:tcPr>
          <w:p w14:paraId="6FB83AF8" w14:textId="77777777" w:rsidR="0014308C" w:rsidRPr="00135BE4" w:rsidRDefault="0010094E" w:rsidP="00135BE4">
            <w:pPr>
              <w:jc w:val="center"/>
              <w:rPr>
                <w:rFonts w:ascii="Aptos Display" w:eastAsia="Aptos" w:hAnsi="Aptos Display" w:cs="Aptos"/>
                <w:b/>
                <w:bCs/>
                <w:sz w:val="20"/>
                <w:szCs w:val="20"/>
                <w:lang w:val="pl-PL"/>
              </w:rPr>
            </w:pPr>
            <w:r w:rsidRPr="00135BE4">
              <w:rPr>
                <w:rFonts w:ascii="Aptos Display" w:eastAsia="Aptos" w:hAnsi="Aptos Display" w:cs="Aptos"/>
                <w:b/>
                <w:bCs/>
                <w:sz w:val="20"/>
                <w:szCs w:val="20"/>
                <w:lang w:val="pl-PL"/>
              </w:rPr>
              <w:t>Organ wydający uprawnienia</w:t>
            </w:r>
          </w:p>
        </w:tc>
        <w:tc>
          <w:tcPr>
            <w:tcW w:w="1234" w:type="dxa"/>
            <w:vAlign w:val="center"/>
          </w:tcPr>
          <w:p w14:paraId="09BB401F" w14:textId="77777777" w:rsidR="0014308C" w:rsidRPr="00135BE4" w:rsidRDefault="0010094E" w:rsidP="00135BE4">
            <w:pPr>
              <w:jc w:val="center"/>
              <w:rPr>
                <w:rFonts w:ascii="Aptos Display" w:eastAsia="Aptos" w:hAnsi="Aptos Display" w:cs="Aptos"/>
                <w:b/>
                <w:bCs/>
                <w:sz w:val="20"/>
                <w:szCs w:val="20"/>
                <w:lang w:val="pl-PL"/>
              </w:rPr>
            </w:pPr>
            <w:r w:rsidRPr="00135BE4">
              <w:rPr>
                <w:rFonts w:ascii="Aptos Display" w:eastAsia="Aptos" w:hAnsi="Aptos Display" w:cs="Aptos"/>
                <w:b/>
                <w:bCs/>
                <w:sz w:val="20"/>
                <w:szCs w:val="20"/>
                <w:lang w:val="pl-PL"/>
              </w:rPr>
              <w:t>Przynależność do samorządu zawodowego (nazwa, aktualność)</w:t>
            </w:r>
          </w:p>
        </w:tc>
      </w:tr>
      <w:tr w:rsidR="0014308C" w:rsidRPr="00135BE4" w14:paraId="7B65A207" w14:textId="77777777" w:rsidTr="00135BE4">
        <w:trPr>
          <w:jc w:val="center"/>
        </w:trPr>
        <w:tc>
          <w:tcPr>
            <w:tcW w:w="1234" w:type="dxa"/>
          </w:tcPr>
          <w:p w14:paraId="261618F9" w14:textId="77777777" w:rsidR="0014308C" w:rsidRPr="00135BE4" w:rsidRDefault="0010094E" w:rsidP="7C504AA2">
            <w:pPr>
              <w:rPr>
                <w:rFonts w:ascii="Aptos Display" w:eastAsia="Aptos" w:hAnsi="Aptos Display" w:cs="Aptos"/>
                <w:sz w:val="20"/>
                <w:szCs w:val="20"/>
                <w:lang w:val="pl-PL"/>
              </w:rPr>
            </w:pPr>
            <w:r w:rsidRPr="00135BE4">
              <w:rPr>
                <w:rFonts w:ascii="Aptos Display" w:eastAsia="Aptos" w:hAnsi="Aptos Display" w:cs="Aptos"/>
                <w:sz w:val="20"/>
                <w:szCs w:val="20"/>
                <w:lang w:val="pl-PL"/>
              </w:rPr>
              <w:t>1</w:t>
            </w:r>
          </w:p>
        </w:tc>
        <w:tc>
          <w:tcPr>
            <w:tcW w:w="1234" w:type="dxa"/>
          </w:tcPr>
          <w:p w14:paraId="38C8C36D" w14:textId="77777777" w:rsidR="0014308C" w:rsidRPr="00135BE4" w:rsidRDefault="0014308C" w:rsidP="7C504AA2">
            <w:pPr>
              <w:rPr>
                <w:rFonts w:ascii="Aptos Display" w:eastAsia="Aptos" w:hAnsi="Aptos Display" w:cs="Aptos"/>
                <w:sz w:val="20"/>
                <w:szCs w:val="20"/>
                <w:lang w:val="pl-PL"/>
              </w:rPr>
            </w:pPr>
          </w:p>
        </w:tc>
        <w:tc>
          <w:tcPr>
            <w:tcW w:w="1234" w:type="dxa"/>
          </w:tcPr>
          <w:p w14:paraId="08FE0491" w14:textId="77777777" w:rsidR="0014308C" w:rsidRPr="00135BE4" w:rsidRDefault="0010094E" w:rsidP="7C504AA2">
            <w:pPr>
              <w:rPr>
                <w:rFonts w:ascii="Aptos Display" w:eastAsia="Aptos" w:hAnsi="Aptos Display" w:cs="Aptos"/>
                <w:sz w:val="20"/>
                <w:szCs w:val="20"/>
                <w:lang w:val="pl-PL"/>
              </w:rPr>
            </w:pPr>
            <w:r w:rsidRPr="00135BE4">
              <w:rPr>
                <w:rFonts w:ascii="Aptos Display" w:eastAsia="Aptos" w:hAnsi="Aptos Display" w:cs="Aptos"/>
                <w:sz w:val="20"/>
                <w:szCs w:val="20"/>
                <w:lang w:val="pl-PL"/>
              </w:rPr>
              <w:t>Kierownik budowy</w:t>
            </w:r>
          </w:p>
        </w:tc>
        <w:tc>
          <w:tcPr>
            <w:tcW w:w="1234" w:type="dxa"/>
          </w:tcPr>
          <w:p w14:paraId="1401EB98" w14:textId="77777777" w:rsidR="0014308C" w:rsidRPr="00135BE4" w:rsidRDefault="0010094E" w:rsidP="7C504AA2">
            <w:pPr>
              <w:rPr>
                <w:rFonts w:ascii="Aptos Display" w:eastAsia="Aptos" w:hAnsi="Aptos Display" w:cs="Aptos"/>
                <w:sz w:val="20"/>
                <w:szCs w:val="20"/>
                <w:lang w:val="pl-PL"/>
              </w:rPr>
            </w:pPr>
            <w:r w:rsidRPr="00135BE4">
              <w:rPr>
                <w:rFonts w:ascii="Aptos Display" w:eastAsia="Aptos" w:hAnsi="Aptos Display" w:cs="Aptos"/>
                <w:sz w:val="20"/>
                <w:szCs w:val="20"/>
                <w:lang w:val="pl-PL"/>
              </w:rPr>
              <w:t>konstrukcyjno-budowlana</w:t>
            </w:r>
          </w:p>
        </w:tc>
        <w:tc>
          <w:tcPr>
            <w:tcW w:w="1234" w:type="dxa"/>
          </w:tcPr>
          <w:p w14:paraId="28B7F38C" w14:textId="77777777" w:rsidR="0014308C" w:rsidRPr="00135BE4" w:rsidRDefault="0014308C" w:rsidP="7C504AA2">
            <w:pPr>
              <w:rPr>
                <w:rFonts w:ascii="Aptos Display" w:eastAsia="Aptos" w:hAnsi="Aptos Display" w:cs="Aptos"/>
                <w:sz w:val="20"/>
                <w:szCs w:val="20"/>
                <w:lang w:val="pl-PL"/>
              </w:rPr>
            </w:pPr>
          </w:p>
        </w:tc>
        <w:tc>
          <w:tcPr>
            <w:tcW w:w="1234" w:type="dxa"/>
          </w:tcPr>
          <w:p w14:paraId="340706B8" w14:textId="77777777" w:rsidR="0014308C" w:rsidRPr="00135BE4" w:rsidRDefault="0014308C" w:rsidP="7C504AA2">
            <w:pPr>
              <w:rPr>
                <w:rFonts w:ascii="Aptos Display" w:eastAsia="Aptos" w:hAnsi="Aptos Display" w:cs="Aptos"/>
                <w:sz w:val="20"/>
                <w:szCs w:val="20"/>
                <w:lang w:val="pl-PL"/>
              </w:rPr>
            </w:pPr>
          </w:p>
        </w:tc>
        <w:tc>
          <w:tcPr>
            <w:tcW w:w="1234" w:type="dxa"/>
          </w:tcPr>
          <w:p w14:paraId="0C9997EA" w14:textId="77777777" w:rsidR="0014308C" w:rsidRPr="00135BE4" w:rsidRDefault="0014308C" w:rsidP="7C504AA2">
            <w:pPr>
              <w:rPr>
                <w:rFonts w:ascii="Aptos Display" w:eastAsia="Aptos" w:hAnsi="Aptos Display" w:cs="Aptos"/>
                <w:sz w:val="20"/>
                <w:szCs w:val="20"/>
                <w:lang w:val="pl-PL"/>
              </w:rPr>
            </w:pPr>
          </w:p>
        </w:tc>
      </w:tr>
      <w:tr w:rsidR="0014308C" w:rsidRPr="00135BE4" w14:paraId="79F73688" w14:textId="77777777" w:rsidTr="00135BE4">
        <w:trPr>
          <w:jc w:val="center"/>
        </w:trPr>
        <w:tc>
          <w:tcPr>
            <w:tcW w:w="1234" w:type="dxa"/>
          </w:tcPr>
          <w:p w14:paraId="0505E553" w14:textId="77777777" w:rsidR="0014308C" w:rsidRPr="00135BE4" w:rsidRDefault="0010094E" w:rsidP="7C504AA2">
            <w:pPr>
              <w:rPr>
                <w:rFonts w:ascii="Aptos Display" w:eastAsia="Aptos" w:hAnsi="Aptos Display" w:cs="Aptos"/>
                <w:sz w:val="20"/>
                <w:szCs w:val="20"/>
                <w:lang w:val="pl-PL"/>
              </w:rPr>
            </w:pPr>
            <w:r w:rsidRPr="00135BE4">
              <w:rPr>
                <w:rFonts w:ascii="Aptos Display" w:eastAsia="Aptos" w:hAnsi="Aptos Display" w:cs="Aptos"/>
                <w:sz w:val="20"/>
                <w:szCs w:val="20"/>
                <w:lang w:val="pl-PL"/>
              </w:rPr>
              <w:t>2</w:t>
            </w:r>
          </w:p>
        </w:tc>
        <w:tc>
          <w:tcPr>
            <w:tcW w:w="1234" w:type="dxa"/>
          </w:tcPr>
          <w:p w14:paraId="4E3B6184" w14:textId="77777777" w:rsidR="0014308C" w:rsidRPr="00135BE4" w:rsidRDefault="0014308C" w:rsidP="7C504AA2">
            <w:pPr>
              <w:rPr>
                <w:rFonts w:ascii="Aptos Display" w:eastAsia="Aptos" w:hAnsi="Aptos Display" w:cs="Aptos"/>
                <w:sz w:val="20"/>
                <w:szCs w:val="20"/>
                <w:lang w:val="pl-PL"/>
              </w:rPr>
            </w:pPr>
          </w:p>
        </w:tc>
        <w:tc>
          <w:tcPr>
            <w:tcW w:w="1234" w:type="dxa"/>
          </w:tcPr>
          <w:p w14:paraId="5718DFEA" w14:textId="77777777" w:rsidR="0014308C" w:rsidRPr="00135BE4" w:rsidRDefault="0010094E" w:rsidP="7C504AA2">
            <w:pPr>
              <w:rPr>
                <w:rFonts w:ascii="Aptos Display" w:eastAsia="Aptos" w:hAnsi="Aptos Display" w:cs="Aptos"/>
                <w:sz w:val="20"/>
                <w:szCs w:val="20"/>
                <w:lang w:val="pl-PL"/>
              </w:rPr>
            </w:pPr>
            <w:r w:rsidRPr="00135BE4">
              <w:rPr>
                <w:rFonts w:ascii="Aptos Display" w:eastAsia="Aptos" w:hAnsi="Aptos Display" w:cs="Aptos"/>
                <w:sz w:val="20"/>
                <w:szCs w:val="20"/>
                <w:lang w:val="pl-PL"/>
              </w:rPr>
              <w:t>Kierownik robót</w:t>
            </w:r>
          </w:p>
        </w:tc>
        <w:tc>
          <w:tcPr>
            <w:tcW w:w="1234" w:type="dxa"/>
          </w:tcPr>
          <w:p w14:paraId="7053017A" w14:textId="77777777" w:rsidR="0014308C" w:rsidRPr="00135BE4" w:rsidRDefault="0010094E" w:rsidP="7C504AA2">
            <w:pPr>
              <w:rPr>
                <w:rFonts w:ascii="Aptos Display" w:eastAsia="Aptos" w:hAnsi="Aptos Display" w:cs="Aptos"/>
                <w:sz w:val="20"/>
                <w:szCs w:val="20"/>
                <w:lang w:val="pl-PL"/>
              </w:rPr>
            </w:pPr>
            <w:r w:rsidRPr="00135BE4">
              <w:rPr>
                <w:rFonts w:ascii="Aptos Display" w:eastAsia="Aptos" w:hAnsi="Aptos Display" w:cs="Aptos"/>
                <w:sz w:val="20"/>
                <w:szCs w:val="20"/>
                <w:lang w:val="pl-PL"/>
              </w:rPr>
              <w:t>instalacyjna – elektryczna i elektroenergetyczna</w:t>
            </w:r>
          </w:p>
        </w:tc>
        <w:tc>
          <w:tcPr>
            <w:tcW w:w="1234" w:type="dxa"/>
          </w:tcPr>
          <w:p w14:paraId="3B6C8D9F" w14:textId="77777777" w:rsidR="0014308C" w:rsidRPr="00135BE4" w:rsidRDefault="0014308C" w:rsidP="7C504AA2">
            <w:pPr>
              <w:rPr>
                <w:rFonts w:ascii="Aptos Display" w:eastAsia="Aptos" w:hAnsi="Aptos Display" w:cs="Aptos"/>
                <w:sz w:val="20"/>
                <w:szCs w:val="20"/>
                <w:lang w:val="pl-PL"/>
              </w:rPr>
            </w:pPr>
          </w:p>
        </w:tc>
        <w:tc>
          <w:tcPr>
            <w:tcW w:w="1234" w:type="dxa"/>
          </w:tcPr>
          <w:p w14:paraId="4E81E09B" w14:textId="77777777" w:rsidR="0014308C" w:rsidRPr="00135BE4" w:rsidRDefault="0014308C" w:rsidP="7C504AA2">
            <w:pPr>
              <w:rPr>
                <w:rFonts w:ascii="Aptos Display" w:eastAsia="Aptos" w:hAnsi="Aptos Display" w:cs="Aptos"/>
                <w:sz w:val="20"/>
                <w:szCs w:val="20"/>
                <w:lang w:val="pl-PL"/>
              </w:rPr>
            </w:pPr>
          </w:p>
        </w:tc>
        <w:tc>
          <w:tcPr>
            <w:tcW w:w="1234" w:type="dxa"/>
          </w:tcPr>
          <w:p w14:paraId="67927DF6" w14:textId="77777777" w:rsidR="0014308C" w:rsidRPr="00135BE4" w:rsidRDefault="0014308C" w:rsidP="7C504AA2">
            <w:pPr>
              <w:rPr>
                <w:rFonts w:ascii="Aptos Display" w:eastAsia="Aptos" w:hAnsi="Aptos Display" w:cs="Aptos"/>
                <w:sz w:val="20"/>
                <w:szCs w:val="20"/>
                <w:lang w:val="pl-PL"/>
              </w:rPr>
            </w:pPr>
          </w:p>
        </w:tc>
      </w:tr>
      <w:tr w:rsidR="0014308C" w:rsidRPr="00604576" w14:paraId="1F333D83" w14:textId="77777777" w:rsidTr="00135BE4">
        <w:trPr>
          <w:jc w:val="center"/>
        </w:trPr>
        <w:tc>
          <w:tcPr>
            <w:tcW w:w="1234" w:type="dxa"/>
          </w:tcPr>
          <w:p w14:paraId="1BF3FC64" w14:textId="77777777" w:rsidR="0014308C" w:rsidRPr="00135BE4" w:rsidRDefault="0010094E" w:rsidP="7C504AA2">
            <w:pPr>
              <w:rPr>
                <w:rFonts w:ascii="Aptos Display" w:eastAsia="Aptos" w:hAnsi="Aptos Display" w:cs="Aptos"/>
                <w:sz w:val="20"/>
                <w:szCs w:val="20"/>
                <w:lang w:val="pl-PL"/>
              </w:rPr>
            </w:pPr>
            <w:r w:rsidRPr="00135BE4">
              <w:rPr>
                <w:rFonts w:ascii="Aptos Display" w:eastAsia="Aptos" w:hAnsi="Aptos Display" w:cs="Aptos"/>
                <w:sz w:val="20"/>
                <w:szCs w:val="20"/>
                <w:lang w:val="pl-PL"/>
              </w:rPr>
              <w:t>3</w:t>
            </w:r>
          </w:p>
        </w:tc>
        <w:tc>
          <w:tcPr>
            <w:tcW w:w="1234" w:type="dxa"/>
          </w:tcPr>
          <w:p w14:paraId="7A263AE7" w14:textId="77777777" w:rsidR="0014308C" w:rsidRPr="00135BE4" w:rsidRDefault="0014308C" w:rsidP="7C504AA2">
            <w:pPr>
              <w:rPr>
                <w:rFonts w:ascii="Aptos Display" w:eastAsia="Aptos" w:hAnsi="Aptos Display" w:cs="Aptos"/>
                <w:sz w:val="20"/>
                <w:szCs w:val="20"/>
                <w:lang w:val="pl-PL"/>
              </w:rPr>
            </w:pPr>
          </w:p>
        </w:tc>
        <w:tc>
          <w:tcPr>
            <w:tcW w:w="1234" w:type="dxa"/>
          </w:tcPr>
          <w:p w14:paraId="27AEA110" w14:textId="77777777" w:rsidR="0014308C" w:rsidRPr="00135BE4" w:rsidRDefault="0010094E" w:rsidP="7C504AA2">
            <w:pPr>
              <w:rPr>
                <w:rFonts w:ascii="Aptos Display" w:eastAsia="Aptos" w:hAnsi="Aptos Display" w:cs="Aptos"/>
                <w:sz w:val="20"/>
                <w:szCs w:val="20"/>
                <w:lang w:val="pl-PL"/>
              </w:rPr>
            </w:pPr>
            <w:r w:rsidRPr="00135BE4">
              <w:rPr>
                <w:rFonts w:ascii="Aptos Display" w:eastAsia="Aptos" w:hAnsi="Aptos Display" w:cs="Aptos"/>
                <w:sz w:val="20"/>
                <w:szCs w:val="20"/>
                <w:lang w:val="pl-PL"/>
              </w:rPr>
              <w:t>Kierownik robót</w:t>
            </w:r>
          </w:p>
        </w:tc>
        <w:tc>
          <w:tcPr>
            <w:tcW w:w="1234" w:type="dxa"/>
          </w:tcPr>
          <w:p w14:paraId="7165A0ED" w14:textId="77777777" w:rsidR="0014308C" w:rsidRPr="00135BE4" w:rsidRDefault="0010094E" w:rsidP="7C504AA2">
            <w:pPr>
              <w:rPr>
                <w:rFonts w:ascii="Aptos Display" w:eastAsia="Aptos" w:hAnsi="Aptos Display" w:cs="Aptos"/>
                <w:sz w:val="20"/>
                <w:szCs w:val="20"/>
                <w:lang w:val="pl-PL"/>
              </w:rPr>
            </w:pPr>
            <w:r w:rsidRPr="00135BE4">
              <w:rPr>
                <w:rFonts w:ascii="Aptos Display" w:eastAsia="Aptos" w:hAnsi="Aptos Display" w:cs="Aptos"/>
                <w:sz w:val="20"/>
                <w:szCs w:val="20"/>
                <w:lang w:val="pl-PL"/>
              </w:rPr>
              <w:t>instalacyjna – sanitarna (ciepłownicza, wentylacyjna, wod.-kan.)</w:t>
            </w:r>
          </w:p>
        </w:tc>
        <w:tc>
          <w:tcPr>
            <w:tcW w:w="1234" w:type="dxa"/>
          </w:tcPr>
          <w:p w14:paraId="62DB9430" w14:textId="77777777" w:rsidR="0014308C" w:rsidRPr="00135BE4" w:rsidRDefault="0014308C" w:rsidP="7C504AA2">
            <w:pPr>
              <w:rPr>
                <w:rFonts w:ascii="Aptos Display" w:eastAsia="Aptos" w:hAnsi="Aptos Display" w:cs="Aptos"/>
                <w:sz w:val="20"/>
                <w:szCs w:val="20"/>
                <w:lang w:val="pl-PL"/>
              </w:rPr>
            </w:pPr>
          </w:p>
        </w:tc>
        <w:tc>
          <w:tcPr>
            <w:tcW w:w="1234" w:type="dxa"/>
          </w:tcPr>
          <w:p w14:paraId="1CD0EB74" w14:textId="77777777" w:rsidR="0014308C" w:rsidRPr="00135BE4" w:rsidRDefault="0014308C" w:rsidP="7C504AA2">
            <w:pPr>
              <w:rPr>
                <w:rFonts w:ascii="Aptos Display" w:eastAsia="Aptos" w:hAnsi="Aptos Display" w:cs="Aptos"/>
                <w:sz w:val="20"/>
                <w:szCs w:val="20"/>
                <w:lang w:val="pl-PL"/>
              </w:rPr>
            </w:pPr>
          </w:p>
        </w:tc>
        <w:tc>
          <w:tcPr>
            <w:tcW w:w="1234" w:type="dxa"/>
          </w:tcPr>
          <w:p w14:paraId="15E577D7" w14:textId="77777777" w:rsidR="0014308C" w:rsidRPr="00135BE4" w:rsidRDefault="0014308C" w:rsidP="7C504AA2">
            <w:pPr>
              <w:rPr>
                <w:rFonts w:ascii="Aptos Display" w:eastAsia="Aptos" w:hAnsi="Aptos Display" w:cs="Aptos"/>
                <w:sz w:val="20"/>
                <w:szCs w:val="20"/>
                <w:lang w:val="pl-PL"/>
              </w:rPr>
            </w:pPr>
          </w:p>
        </w:tc>
      </w:tr>
    </w:tbl>
    <w:p w14:paraId="15827B9F" w14:textId="1D44E9E4" w:rsidR="009C07B6" w:rsidRDefault="0010094E" w:rsidP="009C07B6">
      <w:pPr>
        <w:spacing w:after="0" w:line="240" w:lineRule="auto"/>
        <w:rPr>
          <w:rFonts w:ascii="Aptos" w:eastAsia="Aptos" w:hAnsi="Aptos" w:cs="Aptos"/>
          <w:sz w:val="20"/>
          <w:szCs w:val="20"/>
          <w:lang w:val="pl-PL"/>
        </w:rPr>
      </w:pPr>
      <w:r w:rsidRPr="00135BE4">
        <w:rPr>
          <w:rFonts w:ascii="Aptos" w:eastAsia="Aptos" w:hAnsi="Aptos" w:cs="Aptos"/>
          <w:sz w:val="20"/>
          <w:szCs w:val="20"/>
          <w:lang w:val="pl-PL"/>
        </w:rPr>
        <w:t>Oświadczenie Sprzedającego:</w:t>
      </w:r>
    </w:p>
    <w:p w14:paraId="0522A5F2" w14:textId="77777777" w:rsidR="009C07B6" w:rsidRDefault="0010094E" w:rsidP="009C07B6">
      <w:pPr>
        <w:spacing w:after="0" w:line="240" w:lineRule="auto"/>
        <w:rPr>
          <w:rFonts w:ascii="Aptos" w:eastAsia="Aptos" w:hAnsi="Aptos" w:cs="Aptos"/>
          <w:sz w:val="20"/>
          <w:szCs w:val="20"/>
          <w:lang w:val="pl-PL"/>
        </w:rPr>
      </w:pPr>
      <w:r w:rsidRPr="00135BE4">
        <w:rPr>
          <w:rFonts w:ascii="Aptos" w:eastAsia="Aptos" w:hAnsi="Aptos" w:cs="Aptos"/>
          <w:sz w:val="20"/>
          <w:szCs w:val="20"/>
          <w:lang w:val="pl-PL"/>
        </w:rPr>
        <w:t>Oświadczam, że powyższe osoby będą uczestniczyć w realizacji zamówienia zgodnie z zakresem wskazanym w wykazie.</w:t>
      </w:r>
    </w:p>
    <w:p w14:paraId="0DB959FF" w14:textId="77777777" w:rsidR="009C07B6" w:rsidRDefault="009C07B6" w:rsidP="009C07B6">
      <w:pPr>
        <w:spacing w:after="0" w:line="240" w:lineRule="auto"/>
        <w:rPr>
          <w:rFonts w:ascii="Aptos" w:eastAsia="Aptos" w:hAnsi="Aptos" w:cs="Aptos"/>
          <w:sz w:val="20"/>
          <w:szCs w:val="20"/>
          <w:lang w:val="pl-PL"/>
        </w:rPr>
      </w:pPr>
    </w:p>
    <w:p w14:paraId="0EBED643" w14:textId="77777777" w:rsidR="009C07B6" w:rsidRDefault="009C07B6" w:rsidP="009C07B6">
      <w:pPr>
        <w:spacing w:after="0" w:line="240" w:lineRule="auto"/>
        <w:rPr>
          <w:rFonts w:ascii="Aptos" w:eastAsia="Aptos" w:hAnsi="Aptos" w:cs="Aptos"/>
          <w:sz w:val="20"/>
          <w:szCs w:val="20"/>
          <w:lang w:val="pl-PL"/>
        </w:rPr>
      </w:pPr>
    </w:p>
    <w:p w14:paraId="0BCB8C3B" w14:textId="610B2F4E" w:rsidR="0014308C" w:rsidRPr="00135BE4" w:rsidRDefault="009C07B6" w:rsidP="009C07B6">
      <w:pPr>
        <w:spacing w:after="0" w:line="240" w:lineRule="auto"/>
        <w:rPr>
          <w:rFonts w:ascii="Aptos" w:eastAsia="Aptos" w:hAnsi="Aptos" w:cs="Aptos"/>
          <w:sz w:val="20"/>
          <w:szCs w:val="20"/>
          <w:lang w:val="pl-PL"/>
        </w:rPr>
      </w:pPr>
      <w:bookmarkStart w:id="1" w:name="_Hlk203984758"/>
      <w:r>
        <w:rPr>
          <w:rFonts w:ascii="Aptos" w:eastAsia="Aptos" w:hAnsi="Aptos" w:cs="Aptos"/>
          <w:sz w:val="20"/>
          <w:szCs w:val="20"/>
          <w:lang w:val="pl-PL"/>
        </w:rPr>
        <w:t>……………………………………………………………………………………………..</w:t>
      </w:r>
    </w:p>
    <w:bookmarkEnd w:id="1"/>
    <w:p w14:paraId="1ACF6B68" w14:textId="77777777" w:rsidR="0014308C" w:rsidRPr="00135BE4" w:rsidRDefault="0010094E" w:rsidP="009C07B6">
      <w:pPr>
        <w:spacing w:after="0" w:line="240" w:lineRule="auto"/>
        <w:rPr>
          <w:rFonts w:ascii="Aptos" w:eastAsia="Aptos" w:hAnsi="Aptos" w:cs="Aptos"/>
          <w:sz w:val="20"/>
          <w:szCs w:val="20"/>
          <w:lang w:val="pl-PL"/>
        </w:rPr>
      </w:pPr>
      <w:r w:rsidRPr="00135BE4">
        <w:rPr>
          <w:rFonts w:ascii="Aptos" w:eastAsia="Aptos" w:hAnsi="Aptos" w:cs="Aptos"/>
          <w:sz w:val="20"/>
          <w:szCs w:val="20"/>
          <w:lang w:val="pl-PL"/>
        </w:rPr>
        <w:t>Data, podpis osoby uprawnionej do reprezentowania Sprzedającego</w:t>
      </w:r>
    </w:p>
    <w:sectPr w:rsidR="0014308C" w:rsidRPr="00135BE4" w:rsidSect="00034616">
      <w:head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99693" w14:textId="77777777" w:rsidR="00C26D63" w:rsidRDefault="00C26D63">
      <w:pPr>
        <w:spacing w:after="0" w:line="240" w:lineRule="auto"/>
      </w:pPr>
      <w:r>
        <w:separator/>
      </w:r>
    </w:p>
  </w:endnote>
  <w:endnote w:type="continuationSeparator" w:id="0">
    <w:p w14:paraId="73D321C7" w14:textId="77777777" w:rsidR="00C26D63" w:rsidRDefault="00C26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4338A" w14:textId="77777777" w:rsidR="00C26D63" w:rsidRDefault="00C26D63">
      <w:pPr>
        <w:spacing w:after="0" w:line="240" w:lineRule="auto"/>
      </w:pPr>
      <w:r>
        <w:separator/>
      </w:r>
    </w:p>
  </w:footnote>
  <w:footnote w:type="continuationSeparator" w:id="0">
    <w:p w14:paraId="3E5032F5" w14:textId="77777777" w:rsidR="00C26D63" w:rsidRDefault="00C26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A96EE" w14:textId="22E44B91" w:rsidR="647761E2" w:rsidRDefault="647761E2">
    <w:r>
      <w:rPr>
        <w:noProof/>
      </w:rPr>
      <w:drawing>
        <wp:inline distT="0" distB="0" distL="0" distR="0" wp14:anchorId="3E6A3460" wp14:editId="14A7308D">
          <wp:extent cx="5486400" cy="542925"/>
          <wp:effectExtent l="0" t="0" r="0" b="0"/>
          <wp:docPr id="1679969992" name="drawing" descr="Obraz 1, Obraz, Obraz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996999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640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91754265">
    <w:abstractNumId w:val="8"/>
  </w:num>
  <w:num w:numId="2" w16cid:durableId="1587151468">
    <w:abstractNumId w:val="6"/>
  </w:num>
  <w:num w:numId="3" w16cid:durableId="1046560491">
    <w:abstractNumId w:val="5"/>
  </w:num>
  <w:num w:numId="4" w16cid:durableId="1768035634">
    <w:abstractNumId w:val="4"/>
  </w:num>
  <w:num w:numId="5" w16cid:durableId="1034115149">
    <w:abstractNumId w:val="7"/>
  </w:num>
  <w:num w:numId="6" w16cid:durableId="758721296">
    <w:abstractNumId w:val="3"/>
  </w:num>
  <w:num w:numId="7" w16cid:durableId="1574662602">
    <w:abstractNumId w:val="2"/>
  </w:num>
  <w:num w:numId="8" w16cid:durableId="1258444489">
    <w:abstractNumId w:val="1"/>
  </w:num>
  <w:num w:numId="9" w16cid:durableId="1923947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B1A29"/>
    <w:rsid w:val="0010094E"/>
    <w:rsid w:val="00135BE4"/>
    <w:rsid w:val="0014308C"/>
    <w:rsid w:val="0015074B"/>
    <w:rsid w:val="0029639D"/>
    <w:rsid w:val="00326F90"/>
    <w:rsid w:val="004D3F18"/>
    <w:rsid w:val="004E2B72"/>
    <w:rsid w:val="00604576"/>
    <w:rsid w:val="006260CF"/>
    <w:rsid w:val="00654356"/>
    <w:rsid w:val="0080430B"/>
    <w:rsid w:val="008B4069"/>
    <w:rsid w:val="009B7AA8"/>
    <w:rsid w:val="009C07B6"/>
    <w:rsid w:val="00AA1D8D"/>
    <w:rsid w:val="00AECC5E"/>
    <w:rsid w:val="00B47730"/>
    <w:rsid w:val="00C26D63"/>
    <w:rsid w:val="00C7025D"/>
    <w:rsid w:val="00CB0664"/>
    <w:rsid w:val="00D51E59"/>
    <w:rsid w:val="00EA67C3"/>
    <w:rsid w:val="00FC693F"/>
    <w:rsid w:val="038B20D6"/>
    <w:rsid w:val="19F3E64C"/>
    <w:rsid w:val="1BC66B5A"/>
    <w:rsid w:val="22B522DA"/>
    <w:rsid w:val="256AE6C4"/>
    <w:rsid w:val="41BE4F19"/>
    <w:rsid w:val="498A4AF2"/>
    <w:rsid w:val="49B1AB6E"/>
    <w:rsid w:val="50BB3A49"/>
    <w:rsid w:val="590C33C1"/>
    <w:rsid w:val="5E29CFEA"/>
    <w:rsid w:val="647761E2"/>
    <w:rsid w:val="6B8F3B3C"/>
    <w:rsid w:val="76761A49"/>
    <w:rsid w:val="77204AFC"/>
    <w:rsid w:val="77B651D0"/>
    <w:rsid w:val="7C504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0825222C-61AA-8C4A-825F-45B2AD40C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ikesCount xmlns="http://schemas.microsoft.com/sharepoint/v3" xsi:nil="true"/>
    <lcf76f155ced4ddcb4097134ff3c332f xmlns="65ed085e-a5bd-4e65-9919-c6cc7b13960a">
      <Terms xmlns="http://schemas.microsoft.com/office/infopath/2007/PartnerControls"/>
    </lcf76f155ced4ddcb4097134ff3c332f>
    <Ratings xmlns="http://schemas.microsoft.com/sharepoint/v3" xsi:nil="true"/>
    <Komentarz xmlns="65ed085e-a5bd-4e65-9919-c6cc7b13960a" xsi:nil="true"/>
    <TaxCatchAll xmlns="26d15b9b-2c99-4d58-87c6-525bfc6a16f1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  <_ApprovalAssignedTo xmlns="65ed085e-a5bd-4e65-9919-c6cc7b13960a">
      <UserInfo>
        <DisplayName/>
        <AccountId xsi:nil="true"/>
        <AccountType/>
      </UserInfo>
    </_ApprovalAssignedTo>
    <_ApprovalStatus xmlns="65ed085e-a5bd-4e65-9919-c6cc7b13960a">0</_ApprovalStatus>
    <_ApprovalRespondedBy xmlns="65ed085e-a5bd-4e65-9919-c6cc7b13960a">
      <UserInfo>
        <DisplayName/>
        <AccountId xsi:nil="true"/>
        <AccountType/>
      </UserInfo>
    </_ApprovalRespondedBy>
    <_ApprovalSentBy xmlns="65ed085e-a5bd-4e65-9919-c6cc7b13960a">
      <UserInfo>
        <DisplayName/>
        <AccountId xsi:nil="true"/>
        <AccountType/>
      </UserInfo>
    </_ApprovalSentBy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30" ma:contentTypeDescription="Utwórz nowy dokument." ma:contentTypeScope="" ma:versionID="b14f4335b36fd3a4d6ceb57245ce76d4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98767e48fd52b5132651d1d62aae1be1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  <xsd:enumeration value="Opublikowa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  <xsd:element name="_ApprovalAssignedTo" ma:index="30" nillable="true" ma:displayName="Osoby zatwierdzające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1" nillable="true" ma:displayName="Odpowiedzi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2" nillable="true" ma:displayName="Twórca zatwierdzenia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3" nillable="true" ma:displayName="Stan zatwierdzenia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F3F1842-6491-4BF2-8689-595386B21A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5ed085e-a5bd-4e65-9919-c6cc7b13960a"/>
    <ds:schemaRef ds:uri="26d15b9b-2c99-4d58-87c6-525bfc6a16f1"/>
  </ds:schemaRefs>
</ds:datastoreItem>
</file>

<file path=customXml/itemProps2.xml><?xml version="1.0" encoding="utf-8"?>
<ds:datastoreItem xmlns:ds="http://schemas.openxmlformats.org/officeDocument/2006/customXml" ds:itemID="{87865A68-2A31-4897-88EE-83163ABE35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1B6144-15F1-479C-99E0-D48C3F1274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885</Characters>
  <Application>Microsoft Office Word</Application>
  <DocSecurity>4</DocSecurity>
  <Lines>7</Lines>
  <Paragraphs>2</Paragraphs>
  <ScaleCrop>false</ScaleCrop>
  <Manager/>
  <Company/>
  <LinksUpToDate>false</LinksUpToDate>
  <CharactersWithSpaces>1030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Przybyła Honorata</cp:lastModifiedBy>
  <cp:revision>2</cp:revision>
  <dcterms:created xsi:type="dcterms:W3CDTF">2025-09-03T14:04:00Z</dcterms:created>
  <dcterms:modified xsi:type="dcterms:W3CDTF">2025-09-03T14:04:00Z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